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191B" w14:textId="77777777" w:rsidR="00027835" w:rsidRPr="00C238B6" w:rsidRDefault="00027835" w:rsidP="00C238B6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C238B6">
        <w:rPr>
          <w:rFonts w:ascii="Verdana" w:hAnsi="Verdana"/>
          <w:color w:val="000000"/>
          <w:sz w:val="32"/>
          <w:lang w:val="ru-RU"/>
        </w:rPr>
        <w:t>Без надежды</w:t>
      </w:r>
    </w:p>
    <w:p w14:paraId="3E790B14" w14:textId="77777777" w:rsidR="00B943F0" w:rsidRPr="00C238B6" w:rsidRDefault="00B943F0" w:rsidP="00C238B6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  <w:lang w:val="ru-RU"/>
        </w:rPr>
      </w:pPr>
      <w:r w:rsidRPr="00C238B6">
        <w:rPr>
          <w:rFonts w:ascii="Verdana" w:eastAsiaTheme="minorEastAsia" w:hAnsi="Verdana"/>
          <w:b w:val="0"/>
          <w:color w:val="000000"/>
          <w:sz w:val="24"/>
          <w:lang w:val="ru-RU"/>
        </w:rPr>
        <w:t>Александр Бачило</w:t>
      </w:r>
    </w:p>
    <w:p w14:paraId="0E1001F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729374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...Карты у нас не было. Откуда? Шли, как водится, по пачке «Беломора». Да и «Беломор» тот видели только мельком, на столах у начальства. Потому направление держали примерное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на солнце. А что там, впереди, Нарьян-Мар или Воркута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так далеко и не загадывали. Самое верное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ничего там нет, и приют наш крайний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полынья или волчья утроба...</w:t>
      </w:r>
    </w:p>
    <w:p w14:paraId="233B707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Чего ж вы рванули без надежды?</w:t>
      </w:r>
    </w:p>
    <w:p w14:paraId="3A5784B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Как без надежды? Надежда всегда есть. Терпения не хватает. Летом слух пошел, амнистия будет. За победу над Германией. Дескать, фронтовикам дела пересмотрят, и кто безвинно сел, всем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гуляй. Крепко на эту амнистию надеялись. Вот-вот, думали. Не сегодня-завтра на волю. Тут на собственной заднице-то не усидишь, не то, что на зоне. Даже выработка упала, сколь начальство ни лютовало. Только мастер отвернется, зэки сейчас работу бросают, в кружок соберутся и бу-бу-бу... Говорят, в Усинск комиссия приехала и сразу все дела затребовала по орденоносцам. Их в первую очередь оформлять будут. Может даже ордена вернут... Кто говорит? Откуда узнал? Не важно. Придурки из столярного в Рудоуправлении мебель разгружали. А там, в парткоме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радио. Будто бы сам Сталин про фронтовиков сказал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отпустить. Они, говорит, за меня кровь проливали... Как же так? По радио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про зэков? Сомнительно. Однако, все может быть. Время шальное, победное. Веет вольным духом в республике Коми, будто солнышком ее, студеную, вдруг припекло.</w:t>
      </w:r>
    </w:p>
    <w:p w14:paraId="4A8B2C6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Но прошел август, сентябрь, по речкам ледок захрустел, кое-где и встал крепко, а начальство про амнистию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ни гу-гу. С них станется, что и притаили от Сталина списки. Больно уж много народу отпускать придется, как бы не вышло нагоняя за такие посадки в военное время. Закряхтели зэки, заволновались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ох, обнесут, забудут, затусуют дела по ящикам! Сгноят живьем в тундре, и концы в воду!</w:t>
      </w:r>
    </w:p>
    <w:p w14:paraId="5832858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Больше всех Гошка Сухотин, автомеханик, переживал. До посадки было у него две медали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за отвагу и за оборону Советского Заполярья. Со всех сторон был Гошка герой, хоть и хлюпик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соплей перешибешь. Да попал раз под горячую руку в морозную пору. Четыре дня дивизия на марше снег месила, а на пятый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приказ: разворачиваться в оборонительную. Чистое поле кругом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ни теплячка под картером развести, ни керосину для лампы достать. Комдив ярится, кулаками машет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дай да подай ему электричество в штабную палатку, а ни одна станция не дышит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дизеля на морозе не заводятся. Ну и загремел Гошка в трибунал, из всех механиков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один. Нашли крайнего, кого не жалко. Да еще как хитро перекосило судейскую канцелярию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в штрафбат не послали, а выписали десятку по пятьдесят восьмой, как вредителю...</w:t>
      </w:r>
    </w:p>
    <w:p w14:paraId="2538F19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lastRenderedPageBreak/>
        <w:t>Когда замаячила весть об амнистии, Сухотин чуть не в пляс пустился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уверен был, что его, хоть не с орденоносцами, но вторым эшелоном обязательно выпустят, ведь не виновен он ни на полпальца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дураку понятно! Тем более Сталину...</w:t>
      </w:r>
    </w:p>
    <w:p w14:paraId="1499297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Однако вот подзамялось дело. Гошка сам не свой ходил, пятый угол искал, почернел, доходить совсем с горя начал и однажды даже надзирателю в сердцах крикнул, мол, боитесь вы, кабы в Кремле про ваши дела не узнали! Еле отлежался потом... А тут и зима пришла, октябрь. Бураны зарядили.</w:t>
      </w:r>
    </w:p>
    <w:p w14:paraId="52D96F0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И вот как-то метельным таким утром довелось нам троим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мне, Гошке, и Саньку Вакуленко, тоже из нашей бригады, слегка у повара подшестерить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тащить из зоны в зэковскую кухню на руднике всю сменную пайку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четырнадцать буханок, да крупу, да соль, да гидрожира полкило в котелке. Нелегка поклажа, однако за право нести мешок и драки бывают. А как же! Человек при кухне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это кум королю и сват министру. Совсем дураком надо быть, чтоб в такой счастливый день голодным спать лечь.</w:t>
      </w:r>
    </w:p>
    <w:p w14:paraId="7A848E5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Понятно, поставили нас в переднюю шеренгу, чтобы конвою виднее, да и свои сзади приглядят, не дадут погужеваться в дороге. Каждому ведь хочется пятерню в мешок запустить и горстями крупу в рот сыпать, потому и следят друг за другом надежнее вертухая. А буран завывает!</w:t>
      </w:r>
    </w:p>
    <w:p w14:paraId="4A54BD8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Шире шаг!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начальник командует.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Не растягиваться!</w:t>
      </w:r>
    </w:p>
    <w:p w14:paraId="2FF7A08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Сам бы попробовал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с мешком на плечах да без дороги. Сугробов намело так, что не поймешь, где шоссейка, а где целина. Спины передних конвойных поначалу еще маячили, а как вышли в чистое поле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все, марево непроглядное.</w:t>
      </w:r>
    </w:p>
    <w:p w14:paraId="49D58B7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Не отставать, мать вашу!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орет начальник, волнуется.</w:t>
      </w:r>
    </w:p>
    <w:p w14:paraId="2054582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Зря только глотку надсаживает. Вряд ли кто его слышит дальше нашей шеренги. У бурана-то глотка позычней будет.</w:t>
      </w:r>
    </w:p>
    <w:p w14:paraId="5EC7B18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Да вы что, сучье племя?! Прятаться?!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голос, вроде, близко, а человека не видать.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Передняя шеренга! Бегом! Пристрелю!</w:t>
      </w:r>
    </w:p>
    <w:p w14:paraId="2DF2799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Припустили бегом. Черт его, шального, знает. И правда еще пальнет с перепугу. Бежим, бежим, боками друг о друга тремся, чтоб не потеряться, мешки на спинах прыгают, котелок звенит, хлебушек, только из хлебопечки, так щекотно через дерюжку попахивает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аж брюхо сводит! Но что за напасть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не можем нагнать конвой!</w:t>
      </w:r>
    </w:p>
    <w:p w14:paraId="4A2E43E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C238B6">
        <w:rPr>
          <w:rFonts w:ascii="Verdana" w:hAnsi="Verdana"/>
          <w:color w:val="000000"/>
          <w:sz w:val="20"/>
          <w:lang w:val="ru-RU"/>
        </w:rPr>
        <w:t>—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Стой, мужики!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ору.</w:t>
      </w:r>
      <w:r w:rsidRPr="00C238B6">
        <w:rPr>
          <w:rFonts w:ascii="Verdana" w:hAnsi="Verdana"/>
          <w:color w:val="000000"/>
          <w:sz w:val="20"/>
        </w:rPr>
        <w:t> </w:t>
      </w:r>
      <w:r w:rsidRPr="00C238B6">
        <w:rPr>
          <w:rFonts w:ascii="Verdana" w:hAnsi="Verdana"/>
          <w:color w:val="000000"/>
          <w:sz w:val="20"/>
          <w:lang w:val="ru-RU"/>
        </w:rPr>
        <w:t>— Куда-то нас не туда понесло!</w:t>
      </w:r>
    </w:p>
    <w:p w14:paraId="6BEFF6C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  <w:lang w:val="ru-RU"/>
        </w:rPr>
        <w:t xml:space="preserve">Но Гошка машет уверенно, за мной, мол, не боись. </w:t>
      </w:r>
      <w:r w:rsidRPr="00C238B6">
        <w:rPr>
          <w:rFonts w:ascii="Verdana" w:hAnsi="Verdana"/>
          <w:color w:val="000000"/>
          <w:sz w:val="20"/>
        </w:rPr>
        <w:t>Пробежали еще шагов пятьдесят. Нет, явно дело нечисто. Остановились, оглянулись — и задних не видно. Ждали, ждали — не нагоняют!</w:t>
      </w:r>
    </w:p>
    <w:p w14:paraId="6FDAB51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lastRenderedPageBreak/>
        <w:t>— Эй, — зову, — гражданин начальник! Мы заблудились!</w:t>
      </w:r>
    </w:p>
    <w:p w14:paraId="3461FEC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Вдруг Гошка меня в бок как пихнет!</w:t>
      </w:r>
    </w:p>
    <w:p w14:paraId="2E7921B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Молчи!</w:t>
      </w:r>
    </w:p>
    <w:p w14:paraId="781047F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Мы с Саньком на него уставились.</w:t>
      </w:r>
    </w:p>
    <w:p w14:paraId="23A6D08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Почему?</w:t>
      </w:r>
    </w:p>
    <w:p w14:paraId="519AFBF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Вы что, не понимаете? — мешком тряхнул. — У нас жратвы на месяц! Ходу даем! Воля сама под ноги ложится!</w:t>
      </w:r>
    </w:p>
    <w:p w14:paraId="41C06D7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даже растерялся.</w:t>
      </w:r>
    </w:p>
    <w:p w14:paraId="0E35814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Это — воля?! Занесет в сугробе, так что ни одна собака не отроет!</w:t>
      </w:r>
    </w:p>
    <w:p w14:paraId="35AD0FA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Вот и хорошо, что не отроет! — Гошка рад. — И след не возьмет! Когда и двигать, как не в такую погодку! Пока погоню снарядят, мы уж на полпути будем!</w:t>
      </w:r>
    </w:p>
    <w:p w14:paraId="4B3D6BF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На полпути — куда?</w:t>
      </w:r>
    </w:p>
    <w:p w14:paraId="0E64438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Я уж знаю, куда! — кричит в ухо. — Доведу, не сомневайтесь!</w:t>
      </w:r>
    </w:p>
    <w:p w14:paraId="377EF5C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на Санька посмотрел, вижу, мнется.</w:t>
      </w:r>
    </w:p>
    <w:p w14:paraId="1CA85A9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 тундре смерть верная. Лучше вернуться...</w:t>
      </w:r>
    </w:p>
    <w:p w14:paraId="01A837A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Куда вернуться?! — Гошка чуть не плачет. — Думаешь, лейтенант тебя караваем встретит?!</w:t>
      </w:r>
    </w:p>
    <w:p w14:paraId="2D6B277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И, будто в ответ, сейчас же откуда-то — тра-та-та-та! Очередь.</w:t>
      </w:r>
    </w:p>
    <w:p w14:paraId="02D572A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Вот тебе каравай! — Сухотин плюнул в снег.</w:t>
      </w:r>
    </w:p>
    <w:p w14:paraId="519CF42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Да это они сигнал подают! — не сдавался я. — Поняли, что мы заблудились. Пошли!</w:t>
      </w:r>
    </w:p>
    <w:p w14:paraId="0D507A0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 кондей посадят, — вздохнул Санек. — У них и в погоде зэк виноват...</w:t>
      </w:r>
    </w:p>
    <w:p w14:paraId="6366CB5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И тут к вою ветра прибавился тошный такой посвист — с фронта я его не слышал. По над головой так фить-фить. И снова глухо простучала вдалеке очередь.</w:t>
      </w:r>
    </w:p>
    <w:p w14:paraId="7992BBA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Сигнал подают?! — гаркнул Сухотин. — Да они палят от пуза веером, лишь бы нас положить!</w:t>
      </w:r>
    </w:p>
    <w:p w14:paraId="0D364F6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Тут уж переминаться с ноги на ногу некогда стало. Подхватились и бежать. В какую сторону — неведомо, лишь бы от пули уйти...</w:t>
      </w:r>
    </w:p>
    <w:p w14:paraId="7791434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lastRenderedPageBreak/>
        <w:t>Пурга утихла только на третий день. Солнышко проглянуло, идти стало легче. До тех пор, как ни старались, не столько шли, сколько отсиживались в норах под снежными застругами, жгли стланик да ольху, дремали, угревшись кое-как в берлоге.</w:t>
      </w:r>
    </w:p>
    <w:p w14:paraId="1ACF470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Солнышку не рад был только Гошка.</w:t>
      </w:r>
    </w:p>
    <w:p w14:paraId="1CE5773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Самолет могут послать.</w:t>
      </w:r>
    </w:p>
    <w:p w14:paraId="2A1A78D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Чуть развиднелось, погнал в дорогу, каши сварить не дал:</w:t>
      </w:r>
    </w:p>
    <w:p w14:paraId="549B2C2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Во-первых, дым заметен, а во-вторых, спичек только коробок, экономить надо...</w:t>
      </w:r>
    </w:p>
    <w:p w14:paraId="5FFA59D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Ну, что, почесались да пошли. Пойдешь, когда они вдвоем подгоняют — мороз да Гошка.</w:t>
      </w:r>
    </w:p>
    <w:p w14:paraId="22548BD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Куда ж он вел-то вас?</w:t>
      </w:r>
    </w:p>
    <w:p w14:paraId="20861DB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Куда! На Кудыкину гору! Извиняюсь. Мы с Саньком и сами все допытывались, далеко ли еще. Но Гошка только отмахивался.</w:t>
      </w:r>
    </w:p>
    <w:p w14:paraId="542F929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Ишь, торопыги какие! Терпите! Идем неплохо, жратва есть, чего еще?</w:t>
      </w:r>
    </w:p>
    <w:p w14:paraId="40173D7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Жратва и в лагере была, — Санек бурчит. — Небось, прожили бы кое-как... до амнистии.</w:t>
      </w:r>
    </w:p>
    <w:p w14:paraId="569CCD5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Гошка аж мешок уронил.</w:t>
      </w:r>
    </w:p>
    <w:p w14:paraId="587DC89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Да ты с головой или нет?! Мы же зачем и пошли — правду добыть! Зажилило начальство нашу амнистию, сидит, под жопу личные дела подложило, и все у него шито-крыто! А Сталин-то и нет знает! Вот, горюет, хороший боец был Санек Вакуленко, да жаль, погиб смертью храбрых!</w:t>
      </w:r>
    </w:p>
    <w:p w14:paraId="6C85F23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Как это так — погиб? — удивился Санек.</w:t>
      </w:r>
    </w:p>
    <w:p w14:paraId="69AB321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где ж он? — Гошка закинул мешок на плечо и зашагал дальше. — Приказано было всех ошибочно замордованных отпустить, так? Если нет Санька, значит сгинул в рудниках, дошел на общих. Либо, в самом деле, оказался враг.</w:t>
      </w:r>
    </w:p>
    <w:p w14:paraId="67ADF9C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Какой я тебе враг?! — Санек чуть не с кулаками.</w:t>
      </w:r>
    </w:p>
    <w:p w14:paraId="1853CAB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Вот то-то и оно! — Гошка лыбится. — Мало ли куда начальство наш список сунуло — во враги ли, в покойники. А тут, представь, вдруг открывается дверь в Кремле, и входишь ты. Разрешите, мол, доложить, товарищ Верховный главнокомандующий. Боец Вакуленко жив-здоров и готов следовать по месту проживания, при всем параде и с боевыми наградами! Чудак-человек! Мы ж не только себя, мы всю республику Коми на волю выпустим! И Нарымский край в придачу.</w:t>
      </w:r>
    </w:p>
    <w:p w14:paraId="61959C2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Санек и челюсть отвесил. Вона как Гошка распланировал! А я посмеиваюсь.</w:t>
      </w:r>
    </w:p>
    <w:p w14:paraId="4393BEA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lastRenderedPageBreak/>
        <w:t>— До Кремля далеко. А и близко было бы — кто нас туда пустит?</w:t>
      </w:r>
    </w:p>
    <w:p w14:paraId="1605377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Но у Гошки на все ответ.</w:t>
      </w:r>
    </w:p>
    <w:p w14:paraId="612E090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Нам в Кремль и не надо. Нам только до связи добраться, дальше не учи. Доложим по всей форме...</w:t>
      </w:r>
    </w:p>
    <w:p w14:paraId="3E1C425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Так это резонно рассказывает, аж в носу чешется. Санек идет, чуть не всхлипывает — очень ему хочется Верховному доложиться. Но меня на голый энтузиазм не возьмешь.</w:t>
      </w:r>
    </w:p>
    <w:p w14:paraId="5D2A727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Ну, дойдем мы, положим, до Инты. Та же зона, только больше. Ну и что? Ни одежки, ни бумажки. Кто такие? Откуда? Там же нам крылья заломают — и на нары. А уж к телефону и подступиться не дадут.</w:t>
      </w:r>
    </w:p>
    <w:p w14:paraId="40768ED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 телефону! — Гошка презрительно скривился. — Да разве я потащил бы вас в бега ради какого-то телефона! Нет, братцы, там, куда мы идем, телефоны не в ходу. То есть, тьфу, что я? Там их как грязи. У каждого свой, через плечо. Так и ходят.</w:t>
      </w:r>
    </w:p>
    <w:p w14:paraId="1F534DE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Ага. И катушка провода на спине, — поддакнул я.</w:t>
      </w:r>
    </w:p>
    <w:p w14:paraId="59E0C22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Люблю, когда смешно врут.</w:t>
      </w:r>
    </w:p>
    <w:p w14:paraId="1E8447B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Деревня! — отмахнулся Гошка. — Без проводов они работают! Но это мелочь, так — знакомой продавщице позвонить, в кино позвать. А есть там штука поударнее, совершенно секретная. Вам говорю, потому что доверяю. И потому что задача наша — общая. Я не дойду — другой дойдет и что надо, сообщит.</w:t>
      </w:r>
    </w:p>
    <w:p w14:paraId="53BF847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В общем, зарыт там пункт прямой смотрительной связи с Верховным...</w:t>
      </w:r>
    </w:p>
    <w:p w14:paraId="75493B9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Это как так — смотрительной?</w:t>
      </w:r>
    </w:p>
    <w:p w14:paraId="15800DD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так. Экран, как в кинотеатре, только поменьше. А на экране — Сам. Ты его видишь, он тебя видит. И разговариваете. Будто в одной комнате.</w:t>
      </w:r>
    </w:p>
    <w:p w14:paraId="6C9EA51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Ты-то откуда про экран знаешь? — не утерпел я. — С Самим, что ли, разговаривал?</w:t>
      </w:r>
    </w:p>
    <w:p w14:paraId="1D2FB2C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Разговаривать не разговаривал, — степнно ответил Сухотин. — А слышал. Земляк у меня там служит, связист. Вместе на Северном фронте КП оборудовали. Надежный парень. Он нас до этого экрана допустит...</w:t>
      </w:r>
    </w:p>
    <w:p w14:paraId="49EB47B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Санек рот разинул, даже мерзнуть забыл.</w:t>
      </w:r>
    </w:p>
    <w:p w14:paraId="622A871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зачем Верховному такая связь? С тундрой...</w:t>
      </w:r>
    </w:p>
    <w:p w14:paraId="148CD71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 xml:space="preserve">— Так это еще, когда Карельский фронт был, построили тут секретный город — заводы, институты, бани... Ну и связь, понятно. Инженеров туда, </w:t>
      </w:r>
      <w:r w:rsidRPr="00C238B6">
        <w:rPr>
          <w:rFonts w:ascii="Verdana" w:hAnsi="Verdana"/>
          <w:color w:val="000000"/>
          <w:sz w:val="20"/>
        </w:rPr>
        <w:lastRenderedPageBreak/>
        <w:t>мастеров собрали — ковать оружие победы. Наковали — будь здоров! Там паровозы без угля ходят, понял?</w:t>
      </w:r>
    </w:p>
    <w:p w14:paraId="7A2387F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Как без угля? А на чем?</w:t>
      </w:r>
    </w:p>
    <w:p w14:paraId="40249C1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На солярке. И пароходы тоже.</w:t>
      </w:r>
    </w:p>
    <w:p w14:paraId="578544E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Так он на море, что ли, город твой? — подъелдыкнул я.</w:t>
      </w:r>
    </w:p>
    <w:p w14:paraId="2EB1E36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Гошка покашлял.</w:t>
      </w:r>
    </w:p>
    <w:p w14:paraId="796DE62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Зачем на море? Нет. Воздушные они, пароходы. По небу летают.</w:t>
      </w:r>
    </w:p>
    <w:p w14:paraId="0823F43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Как это так — по небу? — не понял Санек. — Что за туфта?</w:t>
      </w:r>
    </w:p>
    <w:p w14:paraId="665C875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Сам ты туфта! ПэВэОшные аэростаты видал? Вот то же самое, только еще больше, с палубами, с каютами...</w:t>
      </w:r>
    </w:p>
    <w:p w14:paraId="06C2137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Да ну тебя с каютами! — рассердился Санек. — Я думал, он серьезно... Не бывает такого!</w:t>
      </w:r>
    </w:p>
    <w:p w14:paraId="5E72834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Бывает, — авторитетно подтвердил я. — Дирижабль «Гинденбург».</w:t>
      </w:r>
    </w:p>
    <w:p w14:paraId="6A23A8C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Ну, слава Богу! — облегченно вздохнул Гошка. — Хоть один церковно-приходскую школу окончил!</w:t>
      </w:r>
    </w:p>
    <w:p w14:paraId="750E3CD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И больше про секретный город рассказывать не хотел, сколько Санёк ни канючил.</w:t>
      </w:r>
    </w:p>
    <w:p w14:paraId="3E411BE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Ну, а дальше?</w:t>
      </w:r>
    </w:p>
    <w:p w14:paraId="62D893C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дальше хуже пошло. Как ни экономили крупу, гидрожир, да хлеб, а подъели все, до крошки. В мороз-то голодным далеко не уйдешь. Хочешь — не хочешь, а заправляйся. Да Санек с отчаяния две последние буханки разом всухомятку уписал, не доглядели. Чуть не помер, так ему кишки заворотило. Мы с Гошкой хотели ему еще кренделей навешать, для сытости, да сил не было.</w:t>
      </w:r>
    </w:p>
    <w:p w14:paraId="29AA4D3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А потом самолет прилетел.</w:t>
      </w:r>
    </w:p>
    <w:p w14:paraId="05608CC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Мы-то за это время привыкли, что вокруг ни души, будто на всей земле никого, кроме нас троих, и нет. Надеялись, что начальство про наш побег и думать забыло, терпения ему не хватило всю тундру перерыть. Да, видно, в кабинете, над бумагами, терпелка не мерзнет. Надо — и год будут искать, и два.</w:t>
      </w:r>
    </w:p>
    <w:p w14:paraId="64063DD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Сидели поутру у костра, дожидались каши. В котелке уж не горсть варилась, а щепотка всего, вместо гидрожира — одна промасленная бумажка с-под него. Вся и каша — жижа да вода. Одна радость, что набрели на первый за всю дорогу лесок, не из кустиков жидких, а из настоящих деревьев — тощих да кривых, но все-таки натуральных сосенок. Под ними, вроде, не так и холодно, как в тундре, уютней как-то... И тут налетело.</w:t>
      </w:r>
    </w:p>
    <w:p w14:paraId="5E7EF86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Ну, прямо как в сорок втором, под Жиздрой, когда, бывает, выскочит из-за рощи Мессер, да в два ствола разом пропашет вдоль колонны колею — огонь пополам с кровью... Но тут-то налетел свой — вот что обидно! Хотя, какие у зэка свои? Только те, что по спине ползают, остальные все — враги.</w:t>
      </w:r>
    </w:p>
    <w:p w14:paraId="480C9A6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Угловатый, разлапистый Ил-2, прошел низко над тундрой, не боясь ни зениток, ни Мессеров, и с ходу всадил очередь прямо нам в костер. Далеко откинуло, завертело пропеллером искореженный котелок. Искры тучей поднялись в белом дыму. Мне запорошило глаза, засыпало головнями, Санек выматерился растерянно, а вот Сухотин заорал так, что я сразу понял — зацепило его. Кое-как проморгался, гляжу — Санек уже тащит Гошку к лесу, а по снегу за ним широкая красная полоса. Кинулся и я на подмогу, потащили вдвоем, укрылись в сосняке — не успел, вражина, с разворота еще очередь дать. А наудачу, по деревьям, стрелять не стал, пожалел. Не нас, конечно. Патронов.</w:t>
      </w:r>
    </w:p>
    <w:p w14:paraId="268D2FF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Вот и добегались. Ни жратвы, ни котелка, и раненый. Гошка лежит, стонет без понятия, из ноги фонтаном кровь и кость торчит. Кое-как перетянули, замотали, снегом обложили. Надо бы уходить по добру, но куда его такого тащить? Все же полдня упирались, волокли на сосновых лапах по снегу, запарились, как ломовые клячи. К ночи разложили под деревьями малюсенький костерок. Заметят с самолета, могут и бомбу кинуть. Гошка совсем доходит, трясет его, зубы стучат, но в сознании — нога на холоде онемела, болит, конечно, страшно, но не до крика.</w:t>
      </w:r>
    </w:p>
    <w:p w14:paraId="11763E4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Отошли мы с Саньком в сторонку, посмотрели друг на друга — и, ни слова не сказавши, вернулись к Сухотину.</w:t>
      </w:r>
    </w:p>
    <w:p w14:paraId="003FBC9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Вот что, Георгий, как тебя... Иванович, — говорю. — Положение наше ясное — хуже некуда. Не сегодня-завтра нагрянут вертухаи, либо Илок опять прилетит, фугасками закидает. Через всю тундру штурмовик летать не станет, видно где-то рядом аэродром у них. Стало быть надо уходить. Идти ты не можешь, а волочь тебя — далеко ли уволочем? Да и зачем? Доходишь ты, Гоша, по полной, и остается тебе не долго. Решай сам: оставить тебя тут, у костра, на самостоятельное довольствие или помочь, чтоб не мучился?</w:t>
      </w:r>
    </w:p>
    <w:p w14:paraId="28332A2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Гошка сквозь муть в глазах улыбается.</w:t>
      </w:r>
    </w:p>
    <w:p w14:paraId="4DE3E0B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Рано прощаетесь, ребята... Придется вам бренное мое еще недельку — другую потаскать...</w:t>
      </w:r>
    </w:p>
    <w:p w14:paraId="3A30EBE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Это на какой же резон? — Санек сердится.</w:t>
      </w:r>
    </w:p>
    <w:p w14:paraId="01D7D15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Да и я обижаюсь. Сам же нас в бега сманил, под вышак подвел, и не наша вина, что его подстрелили. Что мы, санитарная команда — таскать его?</w:t>
      </w:r>
    </w:p>
    <w:p w14:paraId="4F85F1A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Потаскаете, — смеется Гошка. — Иначе что ж вы есть будете?</w:t>
      </w:r>
    </w:p>
    <w:p w14:paraId="6095979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И согласились?</w:t>
      </w:r>
    </w:p>
    <w:p w14:paraId="65E4BA7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куда деваться? По-людски попрощались, и Санек его дубиной оприходовал. Две недели на этом пайке прожили, но тут новые беды — ударили морозы, да такие, что лес трещит, в небе столбы света гуляют, и никаким костром в этот холод не угреться. Не то, что идти целый день — нос из берлоги высунуть больно — так прихватывает. А потом и совсем кирдык случился — огонь проспали.</w:t>
      </w:r>
    </w:p>
    <w:p w14:paraId="12D16B4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Спички-то у нас давно кончились, угли таскали в колоде, раздували на дневке, огонек на сухой мох ловили — приспособились. Но в самый мороз как-то сморило сном обоих — чуть не замерзли. Проснулись ночью — здравствуйте! Повестка на тот свет.</w:t>
      </w:r>
    </w:p>
    <w:p w14:paraId="070E322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 горя ломанулись в темноте через лес, куда глаза глядят. На что надеялись? На чудо. Если к утру тепла не найдем, то все — носом в снег и волчья отходная. Плохо помню я этот бег. Ветки по глазам хлещут, кусты робу дерут, и без того драную, по спине пот стекает, но тепла от этого ни капли — трясешься на морозе, да еще и мокрый. Потом силы кончились. Помню, встал на колени и думаю: хватит. Здесь и лягу.</w:t>
      </w:r>
    </w:p>
    <w:p w14:paraId="46A7D3F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Только вдруг Санек со всего маху по шее мне как даст!</w:t>
      </w:r>
    </w:p>
    <w:p w14:paraId="2F7ABE7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Слышишь ты или нет, что говорю!</w:t>
      </w:r>
    </w:p>
    <w:p w14:paraId="12E97CA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повернулся медленно, смотрю на него без мысли. В ушах глухо так голос, через перину:</w:t>
      </w:r>
    </w:p>
    <w:p w14:paraId="225FC69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Там, гляди... жилье, что ли?</w:t>
      </w:r>
    </w:p>
    <w:p w14:paraId="4F528A5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Не сразу дошло до меня. А как сообразил, о чем он, протер глаза, присмотрелся — вижу и впрямь: лес впереди редеет, луна в чистом поле светит, а на пригорке — крохотное какое-то строеньице — не то хатка, не то будка, для жилой избы, вроде маловата, для собачьей конуры — великовата. Стоит черным кубиком, и ни огонька кругом, ни тына. Может, и правда, кусок скалы? А что, если будка эта — сторожевая? Ну да нам с Саньком бояться уж нечего, отбоялись свое.</w:t>
      </w:r>
    </w:p>
    <w:p w14:paraId="2C91EC4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Подошли, разглядели, пощупали. Оказалось — листового железа сарай, ворота двустворчатые, без замка, проушины толстой проволокой замотаны.</w:t>
      </w:r>
    </w:p>
    <w:p w14:paraId="7521E38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ну, давай, Санек! Для твоих клешней задача! Раскрути-ка эту проволоку.</w:t>
      </w:r>
    </w:p>
    <w:p w14:paraId="3023021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Не могу, — говорит, а сам поник совсем. — Пальцы онемели, ничего не чувствуют...</w:t>
      </w:r>
    </w:p>
    <w:p w14:paraId="4A1522C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Ну, взялся я сам, варежки драные, шкура с пальцев клочьями сходит, совсем застудил руки, но размотал проволоку и ворота открыл. Вот бы, думаю, тут ход подземный, пусть к вертухаям, лишь бы в тепло! Но нет, железная, стылая громада во весь сарай. Пахнет соляркой. Сбоку — электропакетник и кабель наружу уходит. Пощелкал рубильником — хрен. Нет напруги. И тут сообразил. Да это же электрогенератор! Если завести мотор, будет электричество, свет. Может, и тепло. Только как его завести? Эх! Сюда бы Гошку!</w:t>
      </w:r>
    </w:p>
    <w:p w14:paraId="27E3D2A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Пошарил еще вокруг генератора, нашел железную рукоятку, вроде той, что моторы заводят. Нашел и дыру, с виду подходящую — да все почти на ощупь, хорошо, луна в спину...</w:t>
      </w:r>
    </w:p>
    <w:p w14:paraId="6A1550D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Вставил рукоятку, зацепил там за что-то, поднажал — еле-еле провернулось, чавкнуло и все. Нет, так нам его не завести.</w:t>
      </w:r>
    </w:p>
    <w:p w14:paraId="4ECC4CA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Санек! — зову, — А ну помоги! Один я корячиться должен, что ли?</w:t>
      </w:r>
    </w:p>
    <w:p w14:paraId="0EA6AEF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Не отвечает Санек, кабан ленивый. Как буханки жрать, так он первый! А как навалиться хорошенько... Я крутанул еще раз. Будто веслом в трясине гребешь — ни толку, ни удовольствия.</w:t>
      </w:r>
    </w:p>
    <w:p w14:paraId="2B9307F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Нет, брат, дизель так не запустить, — раздалось за спиной.</w:t>
      </w:r>
    </w:p>
    <w:p w14:paraId="42A50DC2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как? Может, ты знаешь?</w:t>
      </w:r>
    </w:p>
    <w:p w14:paraId="510D977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Тут бензиновый пускач должен быть. Долей в бак из канистры.</w:t>
      </w:r>
    </w:p>
    <w:p w14:paraId="11781E0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Сам долей! Откуда мне знать, какой такой бак?!</w:t>
      </w:r>
    </w:p>
    <w:p w14:paraId="4824A0B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сердито обернулся и чуть не упал от неожиданности. В дверях маячила щуплая низенькая тень.</w:t>
      </w:r>
    </w:p>
    <w:p w14:paraId="4035C8A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Под рукой у тебя патрубок! Крышку свинти.</w:t>
      </w:r>
    </w:p>
    <w:p w14:paraId="6A60398F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Голос какой знакомый...</w:t>
      </w:r>
    </w:p>
    <w:p w14:paraId="088D234E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Сплю я, что ли?</w:t>
      </w:r>
    </w:p>
    <w:p w14:paraId="2990209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Вот именно! Спишь на ходу! Бери канистру, вон там, в углу! Лей!</w:t>
      </w:r>
    </w:p>
    <w:p w14:paraId="193EC54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послушно поднял тяжелую емкость, снял крышку, наклонил. Пахнуло бензином.</w:t>
      </w:r>
    </w:p>
    <w:p w14:paraId="182303C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Осторожно! Не разливай! Блюди технику безопасности! Ну, хватит, завинчивай. Теперь подключи магнето. Видишь, проводок висит? Сюда его примотай, на клемму. Ну а теперь — крути маховик.</w:t>
      </w:r>
    </w:p>
    <w:p w14:paraId="1254614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Гошка, — прошептал я, взявшись за рукоятку. — Как же это так?</w:t>
      </w:r>
    </w:p>
    <w:p w14:paraId="4A24A9E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Крути, тебе говорят!</w:t>
      </w:r>
    </w:p>
    <w:p w14:paraId="7B97A75C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крутанул. Еще. Проскочила искра. Маленький бензиновый двигатель чихнул и затарахтел ровно.</w:t>
      </w:r>
    </w:p>
    <w:p w14:paraId="03FC727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Подавай муфту! — велел Гошка, показывая на короткий рычаг с набалдашником.</w:t>
      </w:r>
    </w:p>
    <w:p w14:paraId="06BF93B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Я надавил на рычаг, что-то лязгнуло, заскрипело, провернулось, и вдруг страшно взревел дизель. Под потолком сарая, сначала тускло, потом все ярче разгорелась пыльная лампочка.</w:t>
      </w:r>
    </w:p>
    <w:p w14:paraId="7E91FF6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Готово дело! — Гошка вытер руки ветошью и бросил ее мне.</w:t>
      </w:r>
    </w:p>
    <w:p w14:paraId="420040A0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Ну, пошли!</w:t>
      </w:r>
    </w:p>
    <w:p w14:paraId="1EBC201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Куда?</w:t>
      </w:r>
    </w:p>
    <w:p w14:paraId="32286774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Ты что же, не видишь?!</w:t>
      </w:r>
    </w:p>
    <w:p w14:paraId="5315971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И тут я увидел.</w:t>
      </w:r>
    </w:p>
    <w:p w14:paraId="7E52584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Провода, что тянулись от нашего дизеля в поле, стали, будто елочные гирлянды, вспыхивать лампочками. Лампочки загорались сначала по одной, по две, по четыре, а потом целыми гроздьями, как в театре. И чем дальше, тем больше ветвились, разбегались в разные стороны огни, и вот уже свету достало на целый город. Осветились окна, улицы, побежали машины и огромный паровоз без трубы прогудел, набирая ход. А над крышами, посылая во все стороны лучи, висел огромный дирижабль.</w:t>
      </w:r>
    </w:p>
    <w:p w14:paraId="38114621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Что это, Гоша?! — спросил я.</w:t>
      </w:r>
    </w:p>
    <w:p w14:paraId="09BC2B9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Ноги у меня подкашивались уже не с устали, а от удивления.</w:t>
      </w:r>
    </w:p>
    <w:p w14:paraId="12E12443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Чудак-человек! — рассмеялся Сухотин. — Я же тебе говорил: это секретный город! Пошли! У нас еще дел по горло.</w:t>
      </w:r>
    </w:p>
    <w:p w14:paraId="6238E119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Санек? — я обернулся.</w:t>
      </w:r>
    </w:p>
    <w:p w14:paraId="3B207637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Санек спал сидя, привалившись к металлической двери сарая. Ноги его заметал снег.</w:t>
      </w:r>
    </w:p>
    <w:p w14:paraId="6763F8A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Пусть спит, — сказал Гошка. — Намаялся, хватит с него.</w:t>
      </w:r>
    </w:p>
    <w:p w14:paraId="0147860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Он же замерзнет! — беспокоился я.</w:t>
      </w:r>
    </w:p>
    <w:p w14:paraId="2FEE509A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Гошка таинственно улыбнулся.</w:t>
      </w:r>
    </w:p>
    <w:p w14:paraId="6497006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Нет, нет! Он уже не замерзнет! Пошли!</w:t>
      </w:r>
    </w:p>
    <w:p w14:paraId="0FF780AB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Мы шли по широким, солнечным улицам, а вокруг поднимались дома-небоскребы, над головой проплывали дирижабли, навстречу нам попадались люди, на ходу разговаривающие по телефону, что у каждого висел на ремне через плечо. И никто из них не обращал внимания на нашу зэковскую робу, на номера, пришитые на груди и на лбу, на весь одичалый наш вид.</w:t>
      </w:r>
    </w:p>
    <w:p w14:paraId="250FEB0D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А документы у нас не спросят? — на всякий случай поинтересовался я.</w:t>
      </w:r>
    </w:p>
    <w:p w14:paraId="6EB91DC6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Не спросят, не спросят, — успокоил Гошка. — Тут уже Амнистия наступила. Про нас теперь все знают.</w:t>
      </w:r>
    </w:p>
    <w:p w14:paraId="4EB81CC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За что это нам такая честь?</w:t>
      </w:r>
    </w:p>
    <w:p w14:paraId="0834F535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— За то, что мы идем на доклад к Самому.</w:t>
      </w:r>
    </w:p>
    <w:p w14:paraId="72AFAFD8" w14:textId="77777777" w:rsidR="00027835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И вот мы подошли к незаметной двери, спутились глубоко под землю и оказались перед экраном. Гошкин земляк как раз оказался дежурным и сразу дал Москву...</w:t>
      </w:r>
    </w:p>
    <w:p w14:paraId="6A6EEBE5" w14:textId="58F9D725" w:rsidR="005F5900" w:rsidRPr="00C238B6" w:rsidRDefault="00027835" w:rsidP="00C238B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238B6">
        <w:rPr>
          <w:rFonts w:ascii="Verdana" w:hAnsi="Verdana"/>
          <w:color w:val="000000"/>
          <w:sz w:val="20"/>
        </w:rPr>
        <w:t>Ну, а дальше вы знаете, товарищ Верховный Главнокомандующий. Извините, если рассказывал слишком долго, но вы сами приказали — во всех подробностях. А напоследок разрешите мне от лица всех фронтовиков республики Коми пожелать вам, дорогой товарищ Верховный Главнокомандующий, крепкого здоровья и долгих, долгих лет жизни!</w:t>
      </w:r>
    </w:p>
    <w:sectPr w:rsidR="005F5900" w:rsidRPr="00C238B6" w:rsidSect="00C238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A15A7" w14:textId="77777777" w:rsidR="00C238B6" w:rsidRDefault="00C238B6" w:rsidP="00C238B6">
      <w:pPr>
        <w:spacing w:after="0" w:line="240" w:lineRule="auto"/>
      </w:pPr>
      <w:r>
        <w:separator/>
      </w:r>
    </w:p>
  </w:endnote>
  <w:endnote w:type="continuationSeparator" w:id="0">
    <w:p w14:paraId="3C05540B" w14:textId="77777777" w:rsidR="00C238B6" w:rsidRDefault="00C238B6" w:rsidP="00C23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F09B" w14:textId="77777777" w:rsidR="00C238B6" w:rsidRDefault="00C238B6" w:rsidP="00CB6F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71572D7" w14:textId="77777777" w:rsidR="00C238B6" w:rsidRDefault="00C238B6" w:rsidP="00C238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8EBC" w14:textId="1031012B" w:rsidR="00C238B6" w:rsidRPr="00C238B6" w:rsidRDefault="00C238B6" w:rsidP="00C238B6">
    <w:pPr>
      <w:pStyle w:val="Footer"/>
      <w:ind w:right="360"/>
      <w:rPr>
        <w:rFonts w:ascii="Arial" w:hAnsi="Arial" w:cs="Arial"/>
        <w:color w:val="999999"/>
        <w:sz w:val="20"/>
      </w:rPr>
    </w:pPr>
    <w:r w:rsidRPr="00C238B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973B" w14:textId="77777777" w:rsidR="00C238B6" w:rsidRDefault="00C23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0E39" w14:textId="77777777" w:rsidR="00C238B6" w:rsidRDefault="00C238B6" w:rsidP="00C238B6">
      <w:pPr>
        <w:spacing w:after="0" w:line="240" w:lineRule="auto"/>
      </w:pPr>
      <w:r>
        <w:separator/>
      </w:r>
    </w:p>
  </w:footnote>
  <w:footnote w:type="continuationSeparator" w:id="0">
    <w:p w14:paraId="16B21150" w14:textId="77777777" w:rsidR="00C238B6" w:rsidRDefault="00C238B6" w:rsidP="00C23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9A06" w14:textId="77777777" w:rsidR="00C238B6" w:rsidRDefault="00C23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6F63" w14:textId="4BEAD603" w:rsidR="00C238B6" w:rsidRPr="00C238B6" w:rsidRDefault="00C238B6" w:rsidP="00C238B6">
    <w:pPr>
      <w:pStyle w:val="Header"/>
      <w:rPr>
        <w:rFonts w:ascii="Arial" w:hAnsi="Arial" w:cs="Arial"/>
        <w:color w:val="999999"/>
        <w:sz w:val="20"/>
      </w:rPr>
    </w:pPr>
    <w:r w:rsidRPr="00C238B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AA997" w14:textId="77777777" w:rsidR="00C238B6" w:rsidRDefault="00C23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835"/>
    <w:rsid w:val="00034616"/>
    <w:rsid w:val="0006063C"/>
    <w:rsid w:val="0015074B"/>
    <w:rsid w:val="0029639D"/>
    <w:rsid w:val="00326F90"/>
    <w:rsid w:val="005F5900"/>
    <w:rsid w:val="00AA1D8D"/>
    <w:rsid w:val="00B47730"/>
    <w:rsid w:val="00B943F0"/>
    <w:rsid w:val="00C238B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CB7CAD"/>
  <w14:defaultImageDpi w14:val="300"/>
  <w15:docId w15:val="{A00BC539-7B16-43F6-9A19-C7DA2B7D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C23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4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3319</Words>
  <Characters>17495</Characters>
  <Application>Microsoft Office Word</Application>
  <DocSecurity>0</DocSecurity>
  <Lines>357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20629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 надежды</dc:title>
  <dc:subject/>
  <dc:creator>Александр Бачило</dc:creator>
  <cp:keywords/>
  <dc:description/>
  <cp:lastModifiedBy>Andrey Piskunov</cp:lastModifiedBy>
  <cp:revision>5</cp:revision>
  <dcterms:created xsi:type="dcterms:W3CDTF">2013-12-23T23:15:00Z</dcterms:created>
  <dcterms:modified xsi:type="dcterms:W3CDTF">2025-08-19T04:03:00Z</dcterms:modified>
  <cp:category/>
</cp:coreProperties>
</file>